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吴沁航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生物技术实验Ⅱ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(040086—002)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生制药214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蛋白质工程*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(040127*—002)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